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8C6B3A" w14:textId="77777777" w:rsidR="007726D3" w:rsidRDefault="001D329C">
      <w:pPr>
        <w:pStyle w:val="Title"/>
        <w:jc w:val="center"/>
      </w:pPr>
      <w:r>
        <w:t>«DANCE LAND LEGENDARY # 25». Всеукраїнські змагання з сучасних танців</w:t>
      </w:r>
    </w:p>
    <w:p w14:paraId="45FA596D" w14:textId="77777777" w:rsidR="007726D3" w:rsidRDefault="001D329C">
      <w:pPr>
        <w:spacing w:after="0"/>
        <w:jc w:val="center"/>
      </w:pPr>
      <w:r>
        <w:t>Місто: Запоріжжя</w:t>
      </w:r>
    </w:p>
    <w:p w14:paraId="30457DC5" w14:textId="77777777" w:rsidR="007726D3" w:rsidRDefault="001D329C">
      <w:pPr>
        <w:spacing w:after="240"/>
        <w:jc w:val="center"/>
      </w:pPr>
      <w:r>
        <w:t>31 Січня - 01 Лютого 2026</w:t>
      </w:r>
    </w:p>
    <w:p w14:paraId="74F6B9DE" w14:textId="77777777" w:rsidR="007726D3" w:rsidRDefault="001D329C">
      <w:pPr>
        <w:pStyle w:val="Heading1"/>
        <w:jc w:val="center"/>
      </w:pPr>
      <w:r>
        <w:t>273 Jazz-Funk Ювенали 1 Solo Відкрита ліга</w:t>
      </w:r>
    </w:p>
    <w:p w14:paraId="3845688B" w14:textId="77777777" w:rsidR="007726D3" w:rsidRDefault="001D329C">
      <w:pPr>
        <w:pStyle w:val="Heading2"/>
      </w:pPr>
      <w:r>
        <w:t>Фінал</w:t>
      </w:r>
    </w:p>
    <w:p w14:paraId="59C86FBD" w14:textId="77777777" w:rsidR="007726D3" w:rsidRDefault="001D329C">
      <w:pPr>
        <w:spacing w:after="0"/>
      </w:pPr>
      <w:r>
        <w:t>Суддівська колегія:</w:t>
      </w:r>
    </w:p>
    <w:p w14:paraId="79739E4B" w14:textId="77777777" w:rsidR="007726D3" w:rsidRDefault="001D329C">
      <w:pPr>
        <w:spacing w:after="0"/>
      </w:pPr>
      <w:r>
        <w:t>A - Сидорцова Яна</w:t>
      </w:r>
    </w:p>
    <w:p w14:paraId="638C8E04" w14:textId="77777777" w:rsidR="007726D3" w:rsidRDefault="001D329C">
      <w:pPr>
        <w:spacing w:after="0"/>
      </w:pPr>
      <w:r>
        <w:t>B - Міщенко Альона</w:t>
      </w:r>
    </w:p>
    <w:p w14:paraId="22312983" w14:textId="77777777" w:rsidR="007726D3" w:rsidRDefault="001D329C">
      <w:pPr>
        <w:spacing w:after="0"/>
      </w:pPr>
      <w:r>
        <w:t>C - KATiA (Чернігів)</w:t>
      </w:r>
    </w:p>
    <w:p w14:paraId="53125C4F" w14:textId="77777777" w:rsidR="007726D3" w:rsidRDefault="001D329C">
      <w:pPr>
        <w:spacing w:after="0"/>
      </w:pPr>
      <w:r>
        <w:t>D - Марія Chirva (Київ)</w:t>
      </w:r>
    </w:p>
    <w:p w14:paraId="026C14C0" w14:textId="77777777" w:rsidR="007726D3" w:rsidRDefault="001D329C">
      <w:pPr>
        <w:spacing w:after="0"/>
      </w:pPr>
      <w:r>
        <w:t>E - Шаповалова Тетяна</w:t>
      </w:r>
    </w:p>
    <w:p w14:paraId="0764B942" w14:textId="77777777" w:rsidR="007726D3" w:rsidRDefault="001D329C">
      <w:pPr>
        <w:spacing w:after="0"/>
      </w:pPr>
      <w:r>
        <w:t>F - Олена Рубан</w:t>
      </w:r>
    </w:p>
    <w:p w14:paraId="3E23D299" w14:textId="77777777" w:rsidR="007726D3" w:rsidRDefault="001D329C">
      <w:pPr>
        <w:spacing w:after="0"/>
      </w:pPr>
      <w:r>
        <w:t>G - Дар`я Алексашина</w:t>
      </w:r>
    </w:p>
    <w:p w14:paraId="7F531C33" w14:textId="77777777" w:rsidR="007726D3" w:rsidRDefault="007726D3">
      <w:pPr>
        <w:spacing w:after="120"/>
      </w:pPr>
    </w:p>
    <w:p w14:paraId="326DBF46" w14:textId="77777777" w:rsidR="007726D3" w:rsidRDefault="001D329C">
      <w:r>
        <w:t>Результати:</w:t>
      </w:r>
    </w:p>
    <w:p w14:paraId="374FA5E4" w14:textId="77777777" w:rsidR="007726D3" w:rsidRDefault="001D329C">
      <w:pPr>
        <w:pStyle w:val="ListNumber"/>
      </w:pPr>
      <w:r>
        <w:t>#170 Єва Ярошик - 1 місце</w:t>
      </w:r>
    </w:p>
    <w:p w14:paraId="059BDDEB" w14:textId="77777777" w:rsidR="007726D3" w:rsidRDefault="001D329C">
      <w:pPr>
        <w:pStyle w:val="ListNumber"/>
      </w:pPr>
      <w:r>
        <w:t>#310 Кіра Коваль - 2 місце</w:t>
      </w:r>
    </w:p>
    <w:p w14:paraId="479D3BCA" w14:textId="77777777" w:rsidR="007726D3" w:rsidRDefault="001D329C">
      <w:pPr>
        <w:pStyle w:val="ListNumber"/>
      </w:pPr>
      <w:r>
        <w:t>#267 Софія Саква - 3 місце</w:t>
      </w:r>
    </w:p>
    <w:p w14:paraId="760B8FCB" w14:textId="77777777" w:rsidR="007726D3" w:rsidRDefault="001D329C">
      <w:pPr>
        <w:pStyle w:val="ListNumber"/>
      </w:pPr>
      <w:r>
        <w:t>#208 Аріна Смірнова - 4 місце</w:t>
      </w:r>
    </w:p>
    <w:p w14:paraId="34984FAA" w14:textId="77777777" w:rsidR="007726D3" w:rsidRDefault="001D329C">
      <w:pPr>
        <w:pStyle w:val="ListNumber"/>
      </w:pPr>
      <w:r>
        <w:t>#217 Анна Заставська - 5 місце</w:t>
      </w:r>
    </w:p>
    <w:p w14:paraId="5234FC68" w14:textId="77777777" w:rsidR="007726D3" w:rsidRDefault="001D329C">
      <w:pPr>
        <w:pStyle w:val="ListNumber"/>
      </w:pPr>
      <w:r>
        <w:t>#193 Варвара Беженарь - 6 місце</w:t>
      </w:r>
    </w:p>
    <w:p w14:paraId="55C3FED7" w14:textId="77777777" w:rsidR="007726D3" w:rsidRDefault="007726D3"/>
    <w:tbl>
      <w:tblPr>
        <w:tblStyle w:val="LightGrid-Accent1"/>
        <w:tblW w:w="0" w:type="auto"/>
        <w:tblLook w:val="04A0" w:firstRow="1" w:lastRow="0" w:firstColumn="1" w:lastColumn="0" w:noHBand="0" w:noVBand="1"/>
      </w:tblPr>
      <w:tblGrid>
        <w:gridCol w:w="1040"/>
        <w:gridCol w:w="1040"/>
        <w:gridCol w:w="1040"/>
        <w:gridCol w:w="1040"/>
        <w:gridCol w:w="1040"/>
        <w:gridCol w:w="1040"/>
        <w:gridCol w:w="1040"/>
        <w:gridCol w:w="1040"/>
        <w:gridCol w:w="1040"/>
      </w:tblGrid>
      <w:tr w:rsidR="007726D3" w14:paraId="36E55F51" w14:textId="77777777" w:rsidTr="007726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5B146EDF" w14:textId="77777777" w:rsidR="007726D3" w:rsidRDefault="001D329C">
            <w:pPr>
              <w:jc w:val="center"/>
            </w:pPr>
            <w:r>
              <w:t>№</w:t>
            </w:r>
          </w:p>
        </w:tc>
        <w:tc>
          <w:tcPr>
            <w:tcW w:w="1040" w:type="dxa"/>
          </w:tcPr>
          <w:p w14:paraId="39EE4903" w14:textId="77777777" w:rsidR="007726D3" w:rsidRDefault="001D329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</w:t>
            </w:r>
          </w:p>
        </w:tc>
        <w:tc>
          <w:tcPr>
            <w:tcW w:w="1040" w:type="dxa"/>
          </w:tcPr>
          <w:p w14:paraId="0573D66E" w14:textId="77777777" w:rsidR="007726D3" w:rsidRDefault="001D329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B</w:t>
            </w:r>
          </w:p>
        </w:tc>
        <w:tc>
          <w:tcPr>
            <w:tcW w:w="1040" w:type="dxa"/>
          </w:tcPr>
          <w:p w14:paraId="47F5E160" w14:textId="77777777" w:rsidR="007726D3" w:rsidRDefault="001D329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</w:t>
            </w:r>
          </w:p>
        </w:tc>
        <w:tc>
          <w:tcPr>
            <w:tcW w:w="1040" w:type="dxa"/>
          </w:tcPr>
          <w:p w14:paraId="3ED3E82E" w14:textId="77777777" w:rsidR="007726D3" w:rsidRDefault="001D329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</w:t>
            </w:r>
          </w:p>
        </w:tc>
        <w:tc>
          <w:tcPr>
            <w:tcW w:w="1040" w:type="dxa"/>
          </w:tcPr>
          <w:p w14:paraId="627F116A" w14:textId="77777777" w:rsidR="007726D3" w:rsidRDefault="001D329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E</w:t>
            </w:r>
          </w:p>
        </w:tc>
        <w:tc>
          <w:tcPr>
            <w:tcW w:w="1040" w:type="dxa"/>
          </w:tcPr>
          <w:p w14:paraId="3FCBEE25" w14:textId="77777777" w:rsidR="007726D3" w:rsidRDefault="001D329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F</w:t>
            </w:r>
          </w:p>
        </w:tc>
        <w:tc>
          <w:tcPr>
            <w:tcW w:w="1040" w:type="dxa"/>
          </w:tcPr>
          <w:p w14:paraId="0D7BC4BB" w14:textId="77777777" w:rsidR="007726D3" w:rsidRDefault="001D329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G</w:t>
            </w:r>
          </w:p>
        </w:tc>
        <w:tc>
          <w:tcPr>
            <w:tcW w:w="1040" w:type="dxa"/>
          </w:tcPr>
          <w:p w14:paraId="6036F1C1" w14:textId="77777777" w:rsidR="007726D3" w:rsidRDefault="001D329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Місце</w:t>
            </w:r>
          </w:p>
        </w:tc>
      </w:tr>
      <w:tr w:rsidR="007726D3" w14:paraId="73EE2E38" w14:textId="77777777" w:rsidTr="007726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188676FA" w14:textId="77777777" w:rsidR="007726D3" w:rsidRDefault="001D329C">
            <w:pPr>
              <w:jc w:val="center"/>
            </w:pPr>
            <w:r>
              <w:t>170</w:t>
            </w:r>
          </w:p>
        </w:tc>
        <w:tc>
          <w:tcPr>
            <w:tcW w:w="1040" w:type="dxa"/>
          </w:tcPr>
          <w:p w14:paraId="798F1268" w14:textId="77777777" w:rsidR="007726D3" w:rsidRDefault="001D329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6</w:t>
            </w:r>
          </w:p>
        </w:tc>
        <w:tc>
          <w:tcPr>
            <w:tcW w:w="1040" w:type="dxa"/>
          </w:tcPr>
          <w:p w14:paraId="00C22BD4" w14:textId="77777777" w:rsidR="007726D3" w:rsidRDefault="001D329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341803DC" w14:textId="77777777" w:rsidR="007726D3" w:rsidRDefault="001D329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1040" w:type="dxa"/>
          </w:tcPr>
          <w:p w14:paraId="1858F055" w14:textId="77777777" w:rsidR="007726D3" w:rsidRDefault="001D329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2708B0F4" w14:textId="77777777" w:rsidR="007726D3" w:rsidRDefault="001D329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13794816" w14:textId="77777777" w:rsidR="007726D3" w:rsidRDefault="001D329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2ECF421B" w14:textId="77777777" w:rsidR="007726D3" w:rsidRDefault="001D329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6027DA4A" w14:textId="77777777" w:rsidR="007726D3" w:rsidRDefault="001D329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</w:tr>
      <w:tr w:rsidR="007726D3" w14:paraId="319B87C6" w14:textId="77777777" w:rsidTr="007726D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13702111" w14:textId="77777777" w:rsidR="007726D3" w:rsidRDefault="001D329C">
            <w:pPr>
              <w:jc w:val="center"/>
            </w:pPr>
            <w:r>
              <w:t>310</w:t>
            </w:r>
          </w:p>
        </w:tc>
        <w:tc>
          <w:tcPr>
            <w:tcW w:w="1040" w:type="dxa"/>
          </w:tcPr>
          <w:p w14:paraId="4FB1536E" w14:textId="77777777" w:rsidR="007726D3" w:rsidRDefault="001D329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1040" w:type="dxa"/>
          </w:tcPr>
          <w:p w14:paraId="60DA7D06" w14:textId="77777777" w:rsidR="007726D3" w:rsidRDefault="001D329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38FB35C2" w14:textId="77777777" w:rsidR="007726D3" w:rsidRDefault="001D329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184A2081" w14:textId="77777777" w:rsidR="007726D3" w:rsidRDefault="001D329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1040" w:type="dxa"/>
          </w:tcPr>
          <w:p w14:paraId="6ECDC436" w14:textId="77777777" w:rsidR="007726D3" w:rsidRDefault="001D329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66ED332B" w14:textId="77777777" w:rsidR="007726D3" w:rsidRDefault="001D329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34D0D3A9" w14:textId="77777777" w:rsidR="007726D3" w:rsidRDefault="001D329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4A54C878" w14:textId="77777777" w:rsidR="007726D3" w:rsidRDefault="001D329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</w:tr>
      <w:tr w:rsidR="007726D3" w14:paraId="455C656A" w14:textId="77777777" w:rsidTr="007726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36B48B26" w14:textId="77777777" w:rsidR="007726D3" w:rsidRDefault="001D329C">
            <w:pPr>
              <w:jc w:val="center"/>
            </w:pPr>
            <w:r>
              <w:t>267</w:t>
            </w:r>
          </w:p>
        </w:tc>
        <w:tc>
          <w:tcPr>
            <w:tcW w:w="1040" w:type="dxa"/>
          </w:tcPr>
          <w:p w14:paraId="474B10F0" w14:textId="77777777" w:rsidR="007726D3" w:rsidRDefault="001D329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25D5A2C0" w14:textId="77777777" w:rsidR="007726D3" w:rsidRDefault="001D329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1040" w:type="dxa"/>
          </w:tcPr>
          <w:p w14:paraId="0FD1783E" w14:textId="77777777" w:rsidR="007726D3" w:rsidRDefault="001D329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6</w:t>
            </w:r>
          </w:p>
        </w:tc>
        <w:tc>
          <w:tcPr>
            <w:tcW w:w="1040" w:type="dxa"/>
          </w:tcPr>
          <w:p w14:paraId="71FEA9DA" w14:textId="77777777" w:rsidR="007726D3" w:rsidRDefault="001D329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51C70D66" w14:textId="77777777" w:rsidR="007726D3" w:rsidRDefault="001D329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5C59EFF9" w14:textId="77777777" w:rsidR="007726D3" w:rsidRDefault="001D329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01580F35" w14:textId="77777777" w:rsidR="007726D3" w:rsidRDefault="001D329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1040" w:type="dxa"/>
          </w:tcPr>
          <w:p w14:paraId="2A4C1F60" w14:textId="77777777" w:rsidR="007726D3" w:rsidRDefault="001D329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</w:tr>
      <w:tr w:rsidR="007726D3" w14:paraId="3DCF5081" w14:textId="77777777" w:rsidTr="007726D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04AB7A0D" w14:textId="77777777" w:rsidR="007726D3" w:rsidRDefault="001D329C">
            <w:pPr>
              <w:jc w:val="center"/>
            </w:pPr>
            <w:r>
              <w:t>208</w:t>
            </w:r>
          </w:p>
        </w:tc>
        <w:tc>
          <w:tcPr>
            <w:tcW w:w="1040" w:type="dxa"/>
          </w:tcPr>
          <w:p w14:paraId="4175FB1F" w14:textId="77777777" w:rsidR="007726D3" w:rsidRDefault="001D329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662FA927" w14:textId="4ECEAD49" w:rsidR="007726D3" w:rsidRDefault="001D329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4D7935A7" w14:textId="77777777" w:rsidR="007726D3" w:rsidRDefault="001D329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3E0C2481" w14:textId="77777777" w:rsidR="007726D3" w:rsidRDefault="001D329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1040" w:type="dxa"/>
          </w:tcPr>
          <w:p w14:paraId="72E144B9" w14:textId="77777777" w:rsidR="007726D3" w:rsidRDefault="001D329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1040" w:type="dxa"/>
          </w:tcPr>
          <w:p w14:paraId="47166192" w14:textId="77777777" w:rsidR="007726D3" w:rsidRDefault="001D329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40A9FB53" w14:textId="77777777" w:rsidR="007726D3" w:rsidRDefault="001D329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1040" w:type="dxa"/>
          </w:tcPr>
          <w:p w14:paraId="541B7E76" w14:textId="77777777" w:rsidR="007726D3" w:rsidRDefault="001D329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4</w:t>
            </w:r>
          </w:p>
        </w:tc>
      </w:tr>
      <w:tr w:rsidR="007726D3" w14:paraId="49A8BA39" w14:textId="77777777" w:rsidTr="007726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55504452" w14:textId="77777777" w:rsidR="007726D3" w:rsidRDefault="001D329C">
            <w:pPr>
              <w:jc w:val="center"/>
            </w:pPr>
            <w:r>
              <w:t>217</w:t>
            </w:r>
          </w:p>
        </w:tc>
        <w:tc>
          <w:tcPr>
            <w:tcW w:w="1040" w:type="dxa"/>
          </w:tcPr>
          <w:p w14:paraId="0359E75E" w14:textId="77777777" w:rsidR="007726D3" w:rsidRDefault="001D329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2B0DB201" w14:textId="05326128" w:rsidR="007726D3" w:rsidRDefault="001D329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1040" w:type="dxa"/>
          </w:tcPr>
          <w:p w14:paraId="47729453" w14:textId="77777777" w:rsidR="007726D3" w:rsidRDefault="001D329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1040" w:type="dxa"/>
          </w:tcPr>
          <w:p w14:paraId="11B10454" w14:textId="77777777" w:rsidR="007726D3" w:rsidRDefault="001D329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4EFFCBA1" w14:textId="77777777" w:rsidR="007726D3" w:rsidRDefault="001D329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6</w:t>
            </w:r>
          </w:p>
        </w:tc>
        <w:tc>
          <w:tcPr>
            <w:tcW w:w="1040" w:type="dxa"/>
          </w:tcPr>
          <w:p w14:paraId="4633B368" w14:textId="77777777" w:rsidR="007726D3" w:rsidRDefault="001D329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1040" w:type="dxa"/>
          </w:tcPr>
          <w:p w14:paraId="48768767" w14:textId="77777777" w:rsidR="007726D3" w:rsidRDefault="001D329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06356678" w14:textId="77777777" w:rsidR="007726D3" w:rsidRDefault="001D329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</w:t>
            </w:r>
          </w:p>
        </w:tc>
      </w:tr>
      <w:tr w:rsidR="007726D3" w14:paraId="0D61B6FD" w14:textId="77777777" w:rsidTr="007726D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68FCF220" w14:textId="77777777" w:rsidR="007726D3" w:rsidRDefault="001D329C">
            <w:pPr>
              <w:jc w:val="center"/>
            </w:pPr>
            <w:r>
              <w:t>193</w:t>
            </w:r>
          </w:p>
        </w:tc>
        <w:tc>
          <w:tcPr>
            <w:tcW w:w="1040" w:type="dxa"/>
          </w:tcPr>
          <w:p w14:paraId="4AE19229" w14:textId="77777777" w:rsidR="007726D3" w:rsidRDefault="001D329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1040" w:type="dxa"/>
          </w:tcPr>
          <w:p w14:paraId="4AB1153F" w14:textId="77777777" w:rsidR="007726D3" w:rsidRDefault="001D329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1040" w:type="dxa"/>
          </w:tcPr>
          <w:p w14:paraId="0688F060" w14:textId="77777777" w:rsidR="007726D3" w:rsidRDefault="001D329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4E7A4839" w14:textId="77777777" w:rsidR="007726D3" w:rsidRDefault="001D329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1040" w:type="dxa"/>
          </w:tcPr>
          <w:p w14:paraId="44319922" w14:textId="77777777" w:rsidR="007726D3" w:rsidRDefault="001D329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1040" w:type="dxa"/>
          </w:tcPr>
          <w:p w14:paraId="3DCC92CE" w14:textId="77777777" w:rsidR="007726D3" w:rsidRDefault="001D329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1040" w:type="dxa"/>
          </w:tcPr>
          <w:p w14:paraId="6C28C06D" w14:textId="77777777" w:rsidR="007726D3" w:rsidRDefault="001D329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6</w:t>
            </w:r>
          </w:p>
        </w:tc>
        <w:tc>
          <w:tcPr>
            <w:tcW w:w="1040" w:type="dxa"/>
          </w:tcPr>
          <w:p w14:paraId="726AFC66" w14:textId="77777777" w:rsidR="007726D3" w:rsidRDefault="001D329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6</w:t>
            </w:r>
          </w:p>
        </w:tc>
      </w:tr>
    </w:tbl>
    <w:p w14:paraId="78B5CAF8" w14:textId="77777777" w:rsidR="007726D3" w:rsidRDefault="007726D3"/>
    <w:sectPr w:rsidR="007726D3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592396097">
    <w:abstractNumId w:val="8"/>
  </w:num>
  <w:num w:numId="2" w16cid:durableId="1323314381">
    <w:abstractNumId w:val="6"/>
  </w:num>
  <w:num w:numId="3" w16cid:durableId="1678579385">
    <w:abstractNumId w:val="5"/>
  </w:num>
  <w:num w:numId="4" w16cid:durableId="313223290">
    <w:abstractNumId w:val="4"/>
  </w:num>
  <w:num w:numId="5" w16cid:durableId="750390865">
    <w:abstractNumId w:val="7"/>
  </w:num>
  <w:num w:numId="6" w16cid:durableId="993922066">
    <w:abstractNumId w:val="3"/>
  </w:num>
  <w:num w:numId="7" w16cid:durableId="595476613">
    <w:abstractNumId w:val="2"/>
  </w:num>
  <w:num w:numId="8" w16cid:durableId="1307514974">
    <w:abstractNumId w:val="1"/>
  </w:num>
  <w:num w:numId="9" w16cid:durableId="18689063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0638"/>
    <w:rsid w:val="00034616"/>
    <w:rsid w:val="0006063C"/>
    <w:rsid w:val="000E32B6"/>
    <w:rsid w:val="0015074B"/>
    <w:rsid w:val="001D329C"/>
    <w:rsid w:val="0029639D"/>
    <w:rsid w:val="00326F90"/>
    <w:rsid w:val="007726D3"/>
    <w:rsid w:val="00AA1D8D"/>
    <w:rsid w:val="00B47730"/>
    <w:rsid w:val="00CB0664"/>
    <w:rsid w:val="00CB7FA7"/>
    <w:rsid w:val="00F9720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35CFEC"/>
  <w14:defaultImageDpi w14:val="300"/>
  <w15:docId w15:val="{FCAAE35A-724C-4868-A265-DD2C1AD85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161</Words>
  <Characters>499</Characters>
  <Application>Microsoft Office Word</Application>
  <DocSecurity>0</DocSecurity>
  <Lines>99</Lines>
  <Paragraphs>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566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Mark Tsyrulnyk</cp:lastModifiedBy>
  <cp:revision>5</cp:revision>
  <dcterms:created xsi:type="dcterms:W3CDTF">2013-12-23T23:15:00Z</dcterms:created>
  <dcterms:modified xsi:type="dcterms:W3CDTF">2026-02-04T01:42:00Z</dcterms:modified>
  <cp:category/>
</cp:coreProperties>
</file>